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Holzlager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8028577" name="019f650c-72e8-7a4b-8d75-3e88a17542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685631" name="019f650c-72e8-7a4b-8d75-3e88a1754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1357965" name="019f651a-b268-7633-bfec-478aeff43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272913" name="019f651a-b268-7633-bfec-478aeff43a3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6166636" name="019f6523-1072-7d50-a753-2c5182c55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269474" name="019f6523-1072-7d50-a753-2c5182c55b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44021718" name="019f6541-0d22-76be-8a21-317f4cfb9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808903" name="019f6541-0d22-76be-8a21-317f4cfb9e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5128398" name="019f6544-5281-7d9d-a1d5-1fbe907bc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11769" name="019f6544-5281-7d9d-a1d5-1fbe907bc7b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links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0902868" name="019f6561-66c7-771e-9ea3-2de99a5de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569348" name="019f6561-66c7-771e-9ea3-2de99a5dec9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vorne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4779284" name="019f6561-efd8-7106-8197-af584044a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279871" name="019f6561-efd8-7106-8197-af584044ab5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Schlafzimmer/ vorne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166294" name="019f6569-0f9f-79ea-99d5-8c078fdb0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356629" name="019f6569-0f9f-79ea-99d5-8c078fdb01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0147668" name="019f656f-bfb8-7950-aad6-8bf41a352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721086" name="019f656f-bfb8-7950-aad6-8bf41a352b2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6356436" name="019f6577-36a0-714f-9b21-15284e123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014768" name="019f6577-36a0-714f-9b21-15284e1235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Holzlager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352370" name="019f6512-0b96-716c-895d-637ccbdef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644585" name="019f6512-0b96-716c-895d-637ccbdef88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65685436" name="019f651c-524b-7ffb-a277-3c82fceb45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362653" name="019f651c-524b-7ffb-a277-3c82fceb459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7345215" name="019f6524-af40-7eb4-9b33-70f22d20f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720473" name="019f6524-af40-7eb4-9b33-70f22d20f0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3922027" name="019f6541-abd8-71c8-9498-70be6fbf4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978497" name="019f6541-abd8-71c8-9498-70be6fbf4c4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68602427" name="019f6546-6408-7815-9a37-6633b70e8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66083" name="019f6546-6408-7815-9a37-6633b70e8d0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004983" name="019f6561-9d3f-75d9-9ea8-2a5b2621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46280" name="019f6561-9d3f-75d9-9ea8-2a5b262124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vorne links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2027387" name="019f6563-52c3-72ba-8f19-6ab587750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344850" name="019f6563-52c3-72ba-8f19-6ab58775002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Schlafzimmer/ vorne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2278441" name="019f656a-6bca-70c1-85a8-bc4517dd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889582" name="019f656a-6bca-70c1-85a8-bc4517dd7c4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rechts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4274854" name="019f6572-46ee-7e78-be09-8eccbfb4e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210374" name="019f6572-46ee-7e78-be09-8eccbfb4e3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4608328" name="019f6577-c575-7f5a-8dfd-126f4f6e0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730411" name="019f6577-c575-7f5a-8dfd-126f4f6e00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WC/ 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8336153" name="019f652e-f265-7ba8-bb19-91ab25d07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426856" name="019f652e-f265-7ba8-bb19-91ab25d07d3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1392784" name="019f6539-59eb-7728-867b-18caac804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792441" name="019f6539-59eb-7728-867b-18caac804d8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138208"/>
                  <wp:effectExtent l="0" t="0" r="0" b="0"/>
                  <wp:docPr id="1340980779" name="019f666e-8b75-701d-967e-b15e3cc0d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66088" name="019f666e-8b75-701d-967e-b15e3cc0d97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138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8655298" name="019f6579-e090-7d79-a25c-1a64ce7ba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170563" name="019f6579-e090-7d79-a25c-1a64ce7bac4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0072074" name="019f658b-fb13-72b8-95c3-9b64ca5ce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99414" name="019f658b-fb13-72b8-95c3-9b64ca5ce43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Wieslergasse 34, Zürich</w:t>
          </w:r>
        </w:p>
        <w:p>
          <w:pPr>
            <w:spacing w:before="0" w:after="0"/>
          </w:pPr>
          <w:r>
            <w:t>DN 1074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